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8429301" name="019d4d25-a020-763f-8ddc-9b821efe41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6389622" name="019d4d25-a020-763f-8ddc-9b821efe412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64076528" name="019d4d25-c1a7-7d61-8ea5-095052574c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2436338" name="019d4d25-c1a7-7d61-8ea5-095052574ca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Lap / 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18929603" name="019d4d35-b5bd-7be7-b6ba-b606789aea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5401609" name="019d4d35-b5bd-7be7-b6ba-b606789aeaf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31333704" name="019d4d35-ea8b-7c13-a5b3-378f6ec99b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6658543" name="019d4d35-ea8b-7c13-a5b3-378f6ec99b3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 / Faserzement </w:t>
            </w:r>
          </w:p>
          <w:p>
            <w:pPr>
              <w:spacing w:before="0" w:after="0"/>
            </w:pPr>
            <w:r>
              <w:t>Brandschutztüre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62243834" name="019d4d36-8daf-75cc-89ef-1db02f16d60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1754947" name="019d4d36-8daf-75cc-89ef-1db02f16d60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5249112" name="019d4d36-d103-76bb-99d7-f61ab3c37f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2898441" name="019d4d36-d103-76bb-99d7-f61ab3c37f6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Tuleu su, 7031 Laax, Schweiz</w:t>
          </w:r>
        </w:p>
        <w:p>
          <w:pPr>
            <w:spacing w:before="0" w:after="0"/>
          </w:pPr>
          <w:r>
            <w:t>830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